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15min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15min_0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15min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(1)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(2)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0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15min_0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1)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2)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15min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1)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2)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15min_0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15min_0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15min_0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0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2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15min_03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0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3104578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15min_0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104578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jp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jp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jp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jp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jp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