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2.4: Movimentos Contados - Ponto 02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2.3: Volumes Contados - Ponto 02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0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1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3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2.5: Movimentos Contados - Ponto 03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2.4: Volumes Contados - Ponto 03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2.6: Movimentos Contados - Ponto 04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2.5: Volumes Contados - Ponto 04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0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1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2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3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2.7: Movimentos Contados - Ponto 05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1)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2)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2.6: Volumes Contados - Ponto 05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0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1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2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3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2.8: Movimentos Contados - Ponto 06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1)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2)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2.7: Volumes Contados - Ponto 06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0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1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2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3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2.9: Movimentos Contados - Ponto 07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7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2.8: Volumes Contados - Ponto 07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0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1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2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3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2.10: Movimentos Contados - Ponto 08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8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2.9: Volumes Contados - Ponto 08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0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2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2.11: Movimentos Contados - Ponto 09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9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2.10: Volumes Contados - Ponto 09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0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1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2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3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2.12: Movimentos Contados - Ponto 10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0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2.11: Volumes Contados - Ponto 10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0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1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4" name="Picture 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2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5" name="Picture 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3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2.13: Movimentos Contados - Ponto 11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6" name="Picture 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1 (1).jp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7" name="Picture 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1 (2).jp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2.12: Volumes Contados - Ponto 11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8" name="Picture 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15min_00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9" name="Picture 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15min_01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0" name="Picture 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15min_02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1" name="Picture 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15min_03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2.14: Movimentos Contados - Ponto 12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2" name="Picture 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2.jp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2.13: Volumes Contados - Ponto 12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3" name="Picture 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15min_00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4" name="Picture 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15min_01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5" name="Picture 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15min_0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6" name="Picture 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15min_03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2.15: Movimentos Contados - Ponto 13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7" name="Picture 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3 (1).jp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8" name="Picture 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3 (2).jp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2.14: Volumes Contados - Ponto 13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9" name="Picture 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15min_00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0" name="Picture 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15min_01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1" name="Picture 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15min_02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2" name="Picture 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15min_03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2.16: Movimentos Contados - Ponto 14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3" name="Picture 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4 (1).jp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4" name="Picture 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4 (2).jp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2.15: Volumes Contados - Ponto 14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5" name="Picture 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15min_00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6" name="Picture 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15min_01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7" name="Picture 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15min_02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8" name="Picture 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15min_03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2.17: Movimentos Contados - Ponto 15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9" name="Picture 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5 (1).jp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0" name="Picture 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5 (2).jp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2.16: Volumes Contados - Ponto 15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1" name="Picture 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15min_00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2" name="Picture 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15min_01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3" name="Picture 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15min_02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4" name="Picture 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15min_03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2.18: Movimentos Contados - Ponto 16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5" name="Picture 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6 (1).jp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6" name="Picture 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6 (2).jp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2.17: Volumes Contados - Ponto 16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7" name="Picture 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15min_00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8" name="Picture 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15min_01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9" name="Picture 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15min_02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0" name="Picture 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15min_03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2.19: Movimentos Contados - Ponto 17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1" name="Picture 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7.jp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2.18: Volumes Contados - Ponto 17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2" name="Picture 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15min_00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3" name="Picture 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15min_01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4" name="Picture 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15min_02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5" name="Picture 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15min_03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2.20: Movimentos Contados - Ponto 18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6" name="Picture 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8.jp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2.19: Volumes Contados - Ponto 18</w:t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2.21: Movimentos Contados - Ponto 19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7" name="Picture 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9.jp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2.20: Volumes Contados - Ponto 19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8" name="Picture 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0.pn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9" name="Picture 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1.pn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0" name="Picture 1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2.pn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1" name="Picture 1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3.pn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2.22: Movimentos Contados - Ponto 20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2" name="Picture 10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 (1).jp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3" name="Picture 10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 (2).jp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2.21: Volumes Contados - Ponto 20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4" name="Picture 10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0.pn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5" name="Picture 10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1.pn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6" name="Picture 10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2.pn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7" name="Picture 10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3.pn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2.23: Movimentos Contados - Ponto 21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8" name="Picture 10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 (1).jp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9" name="Picture 10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 (2).jp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2.22: Volumes Contados - Ponto 21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0" name="Picture 1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0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1" name="Picture 1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1.pn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2" name="Picture 1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2.pn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3" name="Picture 1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3.pn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2.24: Movimentos Contados - Ponto 22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4" name="Picture 1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2.jp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2.23: Volumes Contados - Ponto 22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5" name="Picture 1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0.pn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6" name="Picture 1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1.pn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7" name="Picture 1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2.pn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8" name="Picture 1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3.pn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2.25: Movimentos Contados - Ponto 23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9" name="Picture 1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 (1).jp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20" name="Picture 1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 (2).jp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2.24: Volumes Contados - Ponto 23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1" name="Picture 1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15min_00.pn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2" name="Picture 1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15min_01.pn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3" name="Picture 1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15min_02.pn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4" name="Picture 1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15min_03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2.26: Movimentos Contados - Ponto 24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25" name="Picture 1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4.jp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2.25: Volumes Contados - Ponto 24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6" name="Picture 1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15min_00.pn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7" name="Picture 1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15min_01.pn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8" name="Picture 1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15min_02.pn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9" name="Picture 1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15min_03.pn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2.27: Movimentos Contados - Ponto 25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30" name="Picture 1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5.jp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2.26: Volumes Contados - Ponto 25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1" name="Picture 1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15min_00.pn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2" name="Picture 1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15min_01.pn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3" name="Picture 1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15min_02.pn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4" name="Picture 1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15min_03.pn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2.28: Movimentos Contados - Ponto 26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35" name="Picture 1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6.jp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2.27: Volumes Contados - Ponto 26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6" name="Picture 1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0.pn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7" name="Picture 1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1.pn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8" name="Picture 1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2.pn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9" name="Picture 1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3.pn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2.29: Movimentos Contados - Ponto 27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40" name="Picture 1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7.jp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2.28: Volumes Contados - Ponto 27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1" name="Picture 1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0.pn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2" name="Picture 1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1.pn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3" name="Picture 1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2.pn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4" name="Picture 1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3.pn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2.30: Movimentos Contados - Ponto 28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45" name="Picture 1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8.jp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2.29: Volumes Contados - Ponto 28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6" name="Picture 1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0.pn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7" name="Picture 1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1.pn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8" name="Picture 1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2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9" name="Picture 1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3.pn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2.31: Movimentos Contados - Ponto 29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50" name="Picture 1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9.jp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2.30: Volumes Contados - Ponto 29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1" name="Picture 1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0.pn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2" name="Picture 1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1.pn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3" name="Picture 1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2.pn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4" name="Picture 1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3.pn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2.32: Movimentos Contados - Ponto 30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55" name="Picture 1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0.jp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2.31: Volumes Contados - Ponto 30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6" name="Picture 1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15min_00.pn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7" name="Picture 1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15min_01.pn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8" name="Picture 1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15min_02.pn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9" name="Picture 1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15min_03.pn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2.33: Movimentos Contados - Ponto 31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0" name="Picture 1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1.jp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2.32: Volumes Contados - Ponto 31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1" name="Picture 1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15min_00.pn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2" name="Picture 1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15min_01.pn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3" name="Picture 1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15min_02.pn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4" name="Picture 1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15min_03.pn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2.34: Movimentos Contados - Ponto 32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5" name="Picture 1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2 (1).jp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6" name="Picture 1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2 (2).jp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2.33: Volumes Contados - Ponto 32</w:t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2.35: Movimentos Contados - Ponto 33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7" name="Picture 1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3.jp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2.34: Volumes Contados - Ponto 33</w:t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2.36: Movimentos Contados - Ponto 34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8" name="Picture 1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4.jp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2.35: Volumes Contados - Ponto 34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9" name="Picture 1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15min_00.pn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0" name="Picture 1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15min_01.pn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1" name="Picture 1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15min_02.pn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2" name="Picture 1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15min_03.pn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2.37: Movimentos Contados - Ponto 35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3" name="Picture 1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5 (1).jp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4" name="Picture 1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5 (2).jp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2.36: Volumes Contados - Ponto 35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5" name="Picture 1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15min_00.pn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6" name="Picture 1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15min_01.pn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7" name="Picture 1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15min_02.pn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8" name="Picture 1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15min_03.pn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2.38: Movimentos Contados - Ponto 36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9" name="Picture 1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6.jp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2.37: Volumes Contados - Ponto 36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0" name="Picture 1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15min_00.pn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1" name="Picture 1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15min_01.pn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2" name="Picture 1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15min_02.pn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3" name="Picture 1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15min_03.pn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2.39: Movimentos Contados - Ponto 37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4" name="Picture 1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7.jp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2.38: Volumes Contados - Ponto 37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5" name="Picture 1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15min_00.pn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6" name="Picture 1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15min_01.pn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7" name="Picture 1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15min_02.pn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8" name="Picture 1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15min_03.pn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2.40: Movimentos Contados - Ponto 38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9" name="Picture 1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8.jp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2.39: Volumes Contados - Ponto 38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0" name="Picture 1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15min_00.pn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1" name="Picture 1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15min_01.pn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2" name="Picture 1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15min_02.pn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3" name="Picture 1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15min_03.pn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2.41: Movimentos Contados - Ponto 39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4" name="Picture 1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9.jp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2.40: Volumes Contados - Ponto 39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5" name="Picture 1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15min_00.pn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6" name="Picture 1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15min_01.pn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7" name="Picture 1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15min_02.pn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8" name="Picture 1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15min_03.pn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2.42: Movimentos Contados - Ponto 40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9" name="Picture 1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0.jp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2.41: Volumes Contados - Ponto 40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0" name="Picture 2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15min_00.pn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1" name="Picture 2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15min_01.pn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2" name="Picture 20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15min_02.pn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3" name="Picture 20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15min_03.pn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2.43: Movimentos Contados - Ponto 41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4" name="Picture 20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1 (1).jp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5" name="Picture 20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1 (2).jp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2.42: Volumes Contados - Ponto 41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6" name="Picture 20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15min_00.pn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7" name="Picture 20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15min_01.pn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8" name="Picture 20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15min_02.pn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9" name="Picture 20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15min_03.pn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2.44: Movimentos Contados - Ponto 42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0" name="Picture 2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2.jp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2.43: Volumes Contados - Ponto 42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1" name="Picture 2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15min_00.pn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2" name="Picture 2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15min_01.pn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3" name="Picture 2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15min_02.pn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4" name="Picture 2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15min_03.pn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2.45: Movimentos Contados - Ponto 43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5" name="Picture 2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3 (1).jp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6" name="Picture 2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3 (2).jp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2.44: Volumes Contados - Ponto 43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7" name="Picture 2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15min_00.pn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8" name="Picture 2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15min_01.pn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9" name="Picture 2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15min_02.pn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0" name="Picture 2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15min_03.pn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2.46: Movimentos Contados - Ponto 44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1" name="Picture 2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4.jp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2.45: Volumes Contados - Ponto 44</w:t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2.47: Movimentos Contados - Ponto 45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2" name="Picture 2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5.jp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2.46: Volumes Contados - Ponto 45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3" name="Picture 2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15min_00.pn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4" name="Picture 2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15min_01.pn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5" name="Picture 2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15min_02.pn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6" name="Picture 2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15min_03.pn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2.48: Movimentos Contados - Ponto 46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7" name="Picture 2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6.jp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2.47: Volumes Contados - Ponto 46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8" name="Picture 2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15min_00.pn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9" name="Picture 2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15min_01.pn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0" name="Picture 2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15min_02.pn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1" name="Picture 2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15min_03.pn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2.49: Movimentos Contados - Ponto 47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2" name="Picture 2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7 (1).jp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3" name="Picture 2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7 (2).jp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2.48: Volumes Contados - Ponto 47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4" name="Picture 2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15min_00.pn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5" name="Picture 2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15min_01.pn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6" name="Picture 2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15min_02.pn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7" name="Picture 2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15min_03.pn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2.50: Movimentos Contados - Ponto 48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8" name="Picture 2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8.jp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2.49: Volumes Contados - Ponto 48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9" name="Picture 2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15min_00.pn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0" name="Picture 2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15min_01.pn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1" name="Picture 2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15min_02.pn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2" name="Picture 2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15min_03.pn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2.51: Movimentos Contados - Ponto 49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3" name="Picture 2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9.jp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2.50: Volumes Contados - Ponto 49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4" name="Picture 2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15min_00.pn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5" name="Picture 2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15min_01.pn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6" name="Picture 2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15min_02.pn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7" name="Picture 2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15min_03.pn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2.52: Movimentos Contados - Ponto 50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8" name="Picture 2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50.jp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2.51: Volumes Contados - Ponto 50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9" name="Picture 2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15min_00.pn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50" name="Picture 2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15min_01.pn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51" name="Picture 2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15min_02.pn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52" name="Picture 2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15min_03.pn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jp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jp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jpg"/><Relationship Id="rId31" Type="http://schemas.openxmlformats.org/officeDocument/2006/relationships/image" Target="media/image23.jp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jpg"/><Relationship Id="rId37" Type="http://schemas.openxmlformats.org/officeDocument/2006/relationships/image" Target="media/image29.jp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jp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jp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jp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jp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Relationship Id="rId62" Type="http://schemas.openxmlformats.org/officeDocument/2006/relationships/image" Target="media/image54.jpg"/><Relationship Id="rId63" Type="http://schemas.openxmlformats.org/officeDocument/2006/relationships/image" Target="media/image55.jpg"/><Relationship Id="rId64" Type="http://schemas.openxmlformats.org/officeDocument/2006/relationships/image" Target="media/image56.png"/><Relationship Id="rId65" Type="http://schemas.openxmlformats.org/officeDocument/2006/relationships/image" Target="media/image57.png"/><Relationship Id="rId66" Type="http://schemas.openxmlformats.org/officeDocument/2006/relationships/image" Target="media/image58.png"/><Relationship Id="rId67" Type="http://schemas.openxmlformats.org/officeDocument/2006/relationships/image" Target="media/image59.png"/><Relationship Id="rId68" Type="http://schemas.openxmlformats.org/officeDocument/2006/relationships/image" Target="media/image60.jpg"/><Relationship Id="rId69" Type="http://schemas.openxmlformats.org/officeDocument/2006/relationships/image" Target="media/image61.png"/><Relationship Id="rId70" Type="http://schemas.openxmlformats.org/officeDocument/2006/relationships/image" Target="media/image62.png"/><Relationship Id="rId71" Type="http://schemas.openxmlformats.org/officeDocument/2006/relationships/image" Target="media/image63.png"/><Relationship Id="rId72" Type="http://schemas.openxmlformats.org/officeDocument/2006/relationships/image" Target="media/image64.png"/><Relationship Id="rId73" Type="http://schemas.openxmlformats.org/officeDocument/2006/relationships/image" Target="media/image65.jpg"/><Relationship Id="rId74" Type="http://schemas.openxmlformats.org/officeDocument/2006/relationships/image" Target="media/image66.jpg"/><Relationship Id="rId75" Type="http://schemas.openxmlformats.org/officeDocument/2006/relationships/image" Target="media/image67.png"/><Relationship Id="rId76" Type="http://schemas.openxmlformats.org/officeDocument/2006/relationships/image" Target="media/image68.png"/><Relationship Id="rId77" Type="http://schemas.openxmlformats.org/officeDocument/2006/relationships/image" Target="media/image69.png"/><Relationship Id="rId78" Type="http://schemas.openxmlformats.org/officeDocument/2006/relationships/image" Target="media/image70.png"/><Relationship Id="rId79" Type="http://schemas.openxmlformats.org/officeDocument/2006/relationships/image" Target="media/image71.jpg"/><Relationship Id="rId80" Type="http://schemas.openxmlformats.org/officeDocument/2006/relationships/image" Target="media/image72.jpg"/><Relationship Id="rId81" Type="http://schemas.openxmlformats.org/officeDocument/2006/relationships/image" Target="media/image73.png"/><Relationship Id="rId82" Type="http://schemas.openxmlformats.org/officeDocument/2006/relationships/image" Target="media/image74.png"/><Relationship Id="rId83" Type="http://schemas.openxmlformats.org/officeDocument/2006/relationships/image" Target="media/image75.png"/><Relationship Id="rId84" Type="http://schemas.openxmlformats.org/officeDocument/2006/relationships/image" Target="media/image76.png"/><Relationship Id="rId85" Type="http://schemas.openxmlformats.org/officeDocument/2006/relationships/image" Target="media/image77.jpg"/><Relationship Id="rId86" Type="http://schemas.openxmlformats.org/officeDocument/2006/relationships/image" Target="media/image78.jpg"/><Relationship Id="rId87" Type="http://schemas.openxmlformats.org/officeDocument/2006/relationships/image" Target="media/image79.png"/><Relationship Id="rId88" Type="http://schemas.openxmlformats.org/officeDocument/2006/relationships/image" Target="media/image80.png"/><Relationship Id="rId89" Type="http://schemas.openxmlformats.org/officeDocument/2006/relationships/image" Target="media/image81.png"/><Relationship Id="rId90" Type="http://schemas.openxmlformats.org/officeDocument/2006/relationships/image" Target="media/image82.png"/><Relationship Id="rId91" Type="http://schemas.openxmlformats.org/officeDocument/2006/relationships/image" Target="media/image83.jpg"/><Relationship Id="rId92" Type="http://schemas.openxmlformats.org/officeDocument/2006/relationships/image" Target="media/image84.jpg"/><Relationship Id="rId93" Type="http://schemas.openxmlformats.org/officeDocument/2006/relationships/image" Target="media/image85.png"/><Relationship Id="rId94" Type="http://schemas.openxmlformats.org/officeDocument/2006/relationships/image" Target="media/image86.png"/><Relationship Id="rId95" Type="http://schemas.openxmlformats.org/officeDocument/2006/relationships/image" Target="media/image87.png"/><Relationship Id="rId96" Type="http://schemas.openxmlformats.org/officeDocument/2006/relationships/image" Target="media/image88.png"/><Relationship Id="rId97" Type="http://schemas.openxmlformats.org/officeDocument/2006/relationships/image" Target="media/image89.jpg"/><Relationship Id="rId98" Type="http://schemas.openxmlformats.org/officeDocument/2006/relationships/image" Target="media/image90.png"/><Relationship Id="rId99" Type="http://schemas.openxmlformats.org/officeDocument/2006/relationships/image" Target="media/image91.png"/><Relationship Id="rId100" Type="http://schemas.openxmlformats.org/officeDocument/2006/relationships/image" Target="media/image92.png"/><Relationship Id="rId101" Type="http://schemas.openxmlformats.org/officeDocument/2006/relationships/image" Target="media/image93.png"/><Relationship Id="rId102" Type="http://schemas.openxmlformats.org/officeDocument/2006/relationships/image" Target="media/image94.jpg"/><Relationship Id="rId103" Type="http://schemas.openxmlformats.org/officeDocument/2006/relationships/image" Target="media/image95.jpg"/><Relationship Id="rId104" Type="http://schemas.openxmlformats.org/officeDocument/2006/relationships/image" Target="media/image96.png"/><Relationship Id="rId105" Type="http://schemas.openxmlformats.org/officeDocument/2006/relationships/image" Target="media/image97.png"/><Relationship Id="rId106" Type="http://schemas.openxmlformats.org/officeDocument/2006/relationships/image" Target="media/image98.png"/><Relationship Id="rId107" Type="http://schemas.openxmlformats.org/officeDocument/2006/relationships/image" Target="media/image99.png"/><Relationship Id="rId108" Type="http://schemas.openxmlformats.org/officeDocument/2006/relationships/image" Target="media/image100.jpg"/><Relationship Id="rId109" Type="http://schemas.openxmlformats.org/officeDocument/2006/relationships/image" Target="media/image101.jpg"/><Relationship Id="rId110" Type="http://schemas.openxmlformats.org/officeDocument/2006/relationships/image" Target="media/image102.png"/><Relationship Id="rId111" Type="http://schemas.openxmlformats.org/officeDocument/2006/relationships/image" Target="media/image103.png"/><Relationship Id="rId112" Type="http://schemas.openxmlformats.org/officeDocument/2006/relationships/image" Target="media/image104.png"/><Relationship Id="rId113" Type="http://schemas.openxmlformats.org/officeDocument/2006/relationships/image" Target="media/image105.png"/><Relationship Id="rId114" Type="http://schemas.openxmlformats.org/officeDocument/2006/relationships/image" Target="media/image106.jpg"/><Relationship Id="rId115" Type="http://schemas.openxmlformats.org/officeDocument/2006/relationships/image" Target="media/image107.jpg"/><Relationship Id="rId116" Type="http://schemas.openxmlformats.org/officeDocument/2006/relationships/image" Target="media/image108.png"/><Relationship Id="rId117" Type="http://schemas.openxmlformats.org/officeDocument/2006/relationships/image" Target="media/image109.png"/><Relationship Id="rId118" Type="http://schemas.openxmlformats.org/officeDocument/2006/relationships/image" Target="media/image110.png"/><Relationship Id="rId119" Type="http://schemas.openxmlformats.org/officeDocument/2006/relationships/image" Target="media/image111.png"/><Relationship Id="rId120" Type="http://schemas.openxmlformats.org/officeDocument/2006/relationships/image" Target="media/image112.jpg"/><Relationship Id="rId121" Type="http://schemas.openxmlformats.org/officeDocument/2006/relationships/image" Target="media/image113.png"/><Relationship Id="rId122" Type="http://schemas.openxmlformats.org/officeDocument/2006/relationships/image" Target="media/image114.png"/><Relationship Id="rId123" Type="http://schemas.openxmlformats.org/officeDocument/2006/relationships/image" Target="media/image115.png"/><Relationship Id="rId124" Type="http://schemas.openxmlformats.org/officeDocument/2006/relationships/image" Target="media/image116.png"/><Relationship Id="rId125" Type="http://schemas.openxmlformats.org/officeDocument/2006/relationships/image" Target="media/image117.jpg"/><Relationship Id="rId126" Type="http://schemas.openxmlformats.org/officeDocument/2006/relationships/image" Target="media/image118.jpg"/><Relationship Id="rId127" Type="http://schemas.openxmlformats.org/officeDocument/2006/relationships/image" Target="media/image119.png"/><Relationship Id="rId128" Type="http://schemas.openxmlformats.org/officeDocument/2006/relationships/image" Target="media/image120.png"/><Relationship Id="rId129" Type="http://schemas.openxmlformats.org/officeDocument/2006/relationships/image" Target="media/image121.png"/><Relationship Id="rId130" Type="http://schemas.openxmlformats.org/officeDocument/2006/relationships/image" Target="media/image122.png"/><Relationship Id="rId131" Type="http://schemas.openxmlformats.org/officeDocument/2006/relationships/image" Target="media/image123.jpg"/><Relationship Id="rId132" Type="http://schemas.openxmlformats.org/officeDocument/2006/relationships/image" Target="media/image124.png"/><Relationship Id="rId133" Type="http://schemas.openxmlformats.org/officeDocument/2006/relationships/image" Target="media/image125.png"/><Relationship Id="rId134" Type="http://schemas.openxmlformats.org/officeDocument/2006/relationships/image" Target="media/image126.png"/><Relationship Id="rId135" Type="http://schemas.openxmlformats.org/officeDocument/2006/relationships/image" Target="media/image127.png"/><Relationship Id="rId136" Type="http://schemas.openxmlformats.org/officeDocument/2006/relationships/image" Target="media/image128.jpg"/><Relationship Id="rId137" Type="http://schemas.openxmlformats.org/officeDocument/2006/relationships/image" Target="media/image129.png"/><Relationship Id="rId138" Type="http://schemas.openxmlformats.org/officeDocument/2006/relationships/image" Target="media/image130.png"/><Relationship Id="rId139" Type="http://schemas.openxmlformats.org/officeDocument/2006/relationships/image" Target="media/image131.png"/><Relationship Id="rId140" Type="http://schemas.openxmlformats.org/officeDocument/2006/relationships/image" Target="media/image132.png"/><Relationship Id="rId141" Type="http://schemas.openxmlformats.org/officeDocument/2006/relationships/image" Target="media/image133.jpg"/><Relationship Id="rId142" Type="http://schemas.openxmlformats.org/officeDocument/2006/relationships/image" Target="media/image134.png"/><Relationship Id="rId143" Type="http://schemas.openxmlformats.org/officeDocument/2006/relationships/image" Target="media/image135.png"/><Relationship Id="rId144" Type="http://schemas.openxmlformats.org/officeDocument/2006/relationships/image" Target="media/image136.png"/><Relationship Id="rId145" Type="http://schemas.openxmlformats.org/officeDocument/2006/relationships/image" Target="media/image137.png"/><Relationship Id="rId146" Type="http://schemas.openxmlformats.org/officeDocument/2006/relationships/image" Target="media/image138.jpg"/><Relationship Id="rId147" Type="http://schemas.openxmlformats.org/officeDocument/2006/relationships/image" Target="media/image139.png"/><Relationship Id="rId148" Type="http://schemas.openxmlformats.org/officeDocument/2006/relationships/image" Target="media/image140.png"/><Relationship Id="rId149" Type="http://schemas.openxmlformats.org/officeDocument/2006/relationships/image" Target="media/image141.png"/><Relationship Id="rId150" Type="http://schemas.openxmlformats.org/officeDocument/2006/relationships/image" Target="media/image142.png"/><Relationship Id="rId151" Type="http://schemas.openxmlformats.org/officeDocument/2006/relationships/image" Target="media/image143.jpg"/><Relationship Id="rId152" Type="http://schemas.openxmlformats.org/officeDocument/2006/relationships/image" Target="media/image144.png"/><Relationship Id="rId153" Type="http://schemas.openxmlformats.org/officeDocument/2006/relationships/image" Target="media/image145.png"/><Relationship Id="rId154" Type="http://schemas.openxmlformats.org/officeDocument/2006/relationships/image" Target="media/image146.png"/><Relationship Id="rId155" Type="http://schemas.openxmlformats.org/officeDocument/2006/relationships/image" Target="media/image147.png"/><Relationship Id="rId156" Type="http://schemas.openxmlformats.org/officeDocument/2006/relationships/image" Target="media/image148.jpg"/><Relationship Id="rId157" Type="http://schemas.openxmlformats.org/officeDocument/2006/relationships/image" Target="media/image149.png"/><Relationship Id="rId158" Type="http://schemas.openxmlformats.org/officeDocument/2006/relationships/image" Target="media/image150.png"/><Relationship Id="rId159" Type="http://schemas.openxmlformats.org/officeDocument/2006/relationships/image" Target="media/image151.png"/><Relationship Id="rId160" Type="http://schemas.openxmlformats.org/officeDocument/2006/relationships/image" Target="media/image152.png"/><Relationship Id="rId161" Type="http://schemas.openxmlformats.org/officeDocument/2006/relationships/image" Target="media/image153.jpg"/><Relationship Id="rId162" Type="http://schemas.openxmlformats.org/officeDocument/2006/relationships/image" Target="media/image154.png"/><Relationship Id="rId163" Type="http://schemas.openxmlformats.org/officeDocument/2006/relationships/image" Target="media/image155.png"/><Relationship Id="rId164" Type="http://schemas.openxmlformats.org/officeDocument/2006/relationships/image" Target="media/image156.png"/><Relationship Id="rId165" Type="http://schemas.openxmlformats.org/officeDocument/2006/relationships/image" Target="media/image157.png"/><Relationship Id="rId166" Type="http://schemas.openxmlformats.org/officeDocument/2006/relationships/image" Target="media/image158.jpg"/><Relationship Id="rId167" Type="http://schemas.openxmlformats.org/officeDocument/2006/relationships/image" Target="media/image159.png"/><Relationship Id="rId168" Type="http://schemas.openxmlformats.org/officeDocument/2006/relationships/image" Target="media/image160.png"/><Relationship Id="rId169" Type="http://schemas.openxmlformats.org/officeDocument/2006/relationships/image" Target="media/image161.png"/><Relationship Id="rId170" Type="http://schemas.openxmlformats.org/officeDocument/2006/relationships/image" Target="media/image162.png"/><Relationship Id="rId171" Type="http://schemas.openxmlformats.org/officeDocument/2006/relationships/image" Target="media/image163.jpg"/><Relationship Id="rId172" Type="http://schemas.openxmlformats.org/officeDocument/2006/relationships/image" Target="media/image164.jpg"/><Relationship Id="rId173" Type="http://schemas.openxmlformats.org/officeDocument/2006/relationships/image" Target="media/image165.jpg"/><Relationship Id="rId174" Type="http://schemas.openxmlformats.org/officeDocument/2006/relationships/image" Target="media/image166.jpg"/><Relationship Id="rId175" Type="http://schemas.openxmlformats.org/officeDocument/2006/relationships/image" Target="media/image167.png"/><Relationship Id="rId176" Type="http://schemas.openxmlformats.org/officeDocument/2006/relationships/image" Target="media/image168.png"/><Relationship Id="rId177" Type="http://schemas.openxmlformats.org/officeDocument/2006/relationships/image" Target="media/image169.png"/><Relationship Id="rId178" Type="http://schemas.openxmlformats.org/officeDocument/2006/relationships/image" Target="media/image170.png"/><Relationship Id="rId179" Type="http://schemas.openxmlformats.org/officeDocument/2006/relationships/image" Target="media/image171.jpg"/><Relationship Id="rId180" Type="http://schemas.openxmlformats.org/officeDocument/2006/relationships/image" Target="media/image172.jpg"/><Relationship Id="rId181" Type="http://schemas.openxmlformats.org/officeDocument/2006/relationships/image" Target="media/image173.png"/><Relationship Id="rId182" Type="http://schemas.openxmlformats.org/officeDocument/2006/relationships/image" Target="media/image174.png"/><Relationship Id="rId183" Type="http://schemas.openxmlformats.org/officeDocument/2006/relationships/image" Target="media/image175.png"/><Relationship Id="rId184" Type="http://schemas.openxmlformats.org/officeDocument/2006/relationships/image" Target="media/image176.png"/><Relationship Id="rId185" Type="http://schemas.openxmlformats.org/officeDocument/2006/relationships/image" Target="media/image177.jpg"/><Relationship Id="rId186" Type="http://schemas.openxmlformats.org/officeDocument/2006/relationships/image" Target="media/image178.png"/><Relationship Id="rId187" Type="http://schemas.openxmlformats.org/officeDocument/2006/relationships/image" Target="media/image179.png"/><Relationship Id="rId188" Type="http://schemas.openxmlformats.org/officeDocument/2006/relationships/image" Target="media/image180.png"/><Relationship Id="rId189" Type="http://schemas.openxmlformats.org/officeDocument/2006/relationships/image" Target="media/image181.png"/><Relationship Id="rId190" Type="http://schemas.openxmlformats.org/officeDocument/2006/relationships/image" Target="media/image182.jpg"/><Relationship Id="rId191" Type="http://schemas.openxmlformats.org/officeDocument/2006/relationships/image" Target="media/image183.png"/><Relationship Id="rId192" Type="http://schemas.openxmlformats.org/officeDocument/2006/relationships/image" Target="media/image184.png"/><Relationship Id="rId193" Type="http://schemas.openxmlformats.org/officeDocument/2006/relationships/image" Target="media/image185.png"/><Relationship Id="rId194" Type="http://schemas.openxmlformats.org/officeDocument/2006/relationships/image" Target="media/image186.png"/><Relationship Id="rId195" Type="http://schemas.openxmlformats.org/officeDocument/2006/relationships/image" Target="media/image187.jpg"/><Relationship Id="rId196" Type="http://schemas.openxmlformats.org/officeDocument/2006/relationships/image" Target="media/image188.png"/><Relationship Id="rId197" Type="http://schemas.openxmlformats.org/officeDocument/2006/relationships/image" Target="media/image189.png"/><Relationship Id="rId198" Type="http://schemas.openxmlformats.org/officeDocument/2006/relationships/image" Target="media/image190.png"/><Relationship Id="rId199" Type="http://schemas.openxmlformats.org/officeDocument/2006/relationships/image" Target="media/image191.png"/><Relationship Id="rId200" Type="http://schemas.openxmlformats.org/officeDocument/2006/relationships/image" Target="media/image192.jpg"/><Relationship Id="rId201" Type="http://schemas.openxmlformats.org/officeDocument/2006/relationships/image" Target="media/image193.png"/><Relationship Id="rId202" Type="http://schemas.openxmlformats.org/officeDocument/2006/relationships/image" Target="media/image194.png"/><Relationship Id="rId203" Type="http://schemas.openxmlformats.org/officeDocument/2006/relationships/image" Target="media/image195.png"/><Relationship Id="rId204" Type="http://schemas.openxmlformats.org/officeDocument/2006/relationships/image" Target="media/image196.png"/><Relationship Id="rId205" Type="http://schemas.openxmlformats.org/officeDocument/2006/relationships/image" Target="media/image197.jpg"/><Relationship Id="rId206" Type="http://schemas.openxmlformats.org/officeDocument/2006/relationships/image" Target="media/image198.png"/><Relationship Id="rId207" Type="http://schemas.openxmlformats.org/officeDocument/2006/relationships/image" Target="media/image199.png"/><Relationship Id="rId208" Type="http://schemas.openxmlformats.org/officeDocument/2006/relationships/image" Target="media/image200.png"/><Relationship Id="rId209" Type="http://schemas.openxmlformats.org/officeDocument/2006/relationships/image" Target="media/image201.png"/><Relationship Id="rId210" Type="http://schemas.openxmlformats.org/officeDocument/2006/relationships/image" Target="media/image202.jpg"/><Relationship Id="rId211" Type="http://schemas.openxmlformats.org/officeDocument/2006/relationships/image" Target="media/image203.jpg"/><Relationship Id="rId212" Type="http://schemas.openxmlformats.org/officeDocument/2006/relationships/image" Target="media/image204.png"/><Relationship Id="rId213" Type="http://schemas.openxmlformats.org/officeDocument/2006/relationships/image" Target="media/image205.png"/><Relationship Id="rId214" Type="http://schemas.openxmlformats.org/officeDocument/2006/relationships/image" Target="media/image206.png"/><Relationship Id="rId215" Type="http://schemas.openxmlformats.org/officeDocument/2006/relationships/image" Target="media/image207.png"/><Relationship Id="rId216" Type="http://schemas.openxmlformats.org/officeDocument/2006/relationships/image" Target="media/image208.jpg"/><Relationship Id="rId217" Type="http://schemas.openxmlformats.org/officeDocument/2006/relationships/image" Target="media/image209.png"/><Relationship Id="rId218" Type="http://schemas.openxmlformats.org/officeDocument/2006/relationships/image" Target="media/image210.png"/><Relationship Id="rId219" Type="http://schemas.openxmlformats.org/officeDocument/2006/relationships/image" Target="media/image211.png"/><Relationship Id="rId220" Type="http://schemas.openxmlformats.org/officeDocument/2006/relationships/image" Target="media/image212.png"/><Relationship Id="rId221" Type="http://schemas.openxmlformats.org/officeDocument/2006/relationships/image" Target="media/image213.jpg"/><Relationship Id="rId222" Type="http://schemas.openxmlformats.org/officeDocument/2006/relationships/image" Target="media/image214.jpg"/><Relationship Id="rId223" Type="http://schemas.openxmlformats.org/officeDocument/2006/relationships/image" Target="media/image215.png"/><Relationship Id="rId224" Type="http://schemas.openxmlformats.org/officeDocument/2006/relationships/image" Target="media/image216.png"/><Relationship Id="rId225" Type="http://schemas.openxmlformats.org/officeDocument/2006/relationships/image" Target="media/image217.png"/><Relationship Id="rId226" Type="http://schemas.openxmlformats.org/officeDocument/2006/relationships/image" Target="media/image218.png"/><Relationship Id="rId227" Type="http://schemas.openxmlformats.org/officeDocument/2006/relationships/image" Target="media/image219.jpg"/><Relationship Id="rId228" Type="http://schemas.openxmlformats.org/officeDocument/2006/relationships/image" Target="media/image220.jpg"/><Relationship Id="rId229" Type="http://schemas.openxmlformats.org/officeDocument/2006/relationships/image" Target="media/image221.png"/><Relationship Id="rId230" Type="http://schemas.openxmlformats.org/officeDocument/2006/relationships/image" Target="media/image222.png"/><Relationship Id="rId231" Type="http://schemas.openxmlformats.org/officeDocument/2006/relationships/image" Target="media/image223.png"/><Relationship Id="rId232" Type="http://schemas.openxmlformats.org/officeDocument/2006/relationships/image" Target="media/image224.png"/><Relationship Id="rId233" Type="http://schemas.openxmlformats.org/officeDocument/2006/relationships/image" Target="media/image225.jpg"/><Relationship Id="rId234" Type="http://schemas.openxmlformats.org/officeDocument/2006/relationships/image" Target="media/image226.png"/><Relationship Id="rId235" Type="http://schemas.openxmlformats.org/officeDocument/2006/relationships/image" Target="media/image227.png"/><Relationship Id="rId236" Type="http://schemas.openxmlformats.org/officeDocument/2006/relationships/image" Target="media/image228.png"/><Relationship Id="rId237" Type="http://schemas.openxmlformats.org/officeDocument/2006/relationships/image" Target="media/image229.png"/><Relationship Id="rId238" Type="http://schemas.openxmlformats.org/officeDocument/2006/relationships/image" Target="media/image230.jpg"/><Relationship Id="rId239" Type="http://schemas.openxmlformats.org/officeDocument/2006/relationships/image" Target="media/image231.jpg"/><Relationship Id="rId240" Type="http://schemas.openxmlformats.org/officeDocument/2006/relationships/image" Target="media/image232.png"/><Relationship Id="rId241" Type="http://schemas.openxmlformats.org/officeDocument/2006/relationships/image" Target="media/image233.png"/><Relationship Id="rId242" Type="http://schemas.openxmlformats.org/officeDocument/2006/relationships/image" Target="media/image234.png"/><Relationship Id="rId243" Type="http://schemas.openxmlformats.org/officeDocument/2006/relationships/image" Target="media/image235.png"/><Relationship Id="rId244" Type="http://schemas.openxmlformats.org/officeDocument/2006/relationships/image" Target="media/image236.jpg"/><Relationship Id="rId245" Type="http://schemas.openxmlformats.org/officeDocument/2006/relationships/image" Target="media/image237.png"/><Relationship Id="rId246" Type="http://schemas.openxmlformats.org/officeDocument/2006/relationships/image" Target="media/image238.png"/><Relationship Id="rId247" Type="http://schemas.openxmlformats.org/officeDocument/2006/relationships/image" Target="media/image239.png"/><Relationship Id="rId248" Type="http://schemas.openxmlformats.org/officeDocument/2006/relationships/image" Target="media/image240.png"/><Relationship Id="rId249" Type="http://schemas.openxmlformats.org/officeDocument/2006/relationships/image" Target="media/image241.jpg"/><Relationship Id="rId250" Type="http://schemas.openxmlformats.org/officeDocument/2006/relationships/image" Target="media/image242.png"/><Relationship Id="rId251" Type="http://schemas.openxmlformats.org/officeDocument/2006/relationships/image" Target="media/image243.png"/><Relationship Id="rId252" Type="http://schemas.openxmlformats.org/officeDocument/2006/relationships/image" Target="media/image244.png"/><Relationship Id="rId253" Type="http://schemas.openxmlformats.org/officeDocument/2006/relationships/image" Target="media/image245.png"/><Relationship Id="rId254" Type="http://schemas.openxmlformats.org/officeDocument/2006/relationships/image" Target="media/image246.jpg"/><Relationship Id="rId255" Type="http://schemas.openxmlformats.org/officeDocument/2006/relationships/image" Target="media/image247.png"/><Relationship Id="rId256" Type="http://schemas.openxmlformats.org/officeDocument/2006/relationships/image" Target="media/image248.png"/><Relationship Id="rId257" Type="http://schemas.openxmlformats.org/officeDocument/2006/relationships/image" Target="media/image249.png"/><Relationship Id="rId258" Type="http://schemas.openxmlformats.org/officeDocument/2006/relationships/image" Target="media/image2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