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2.3: Movimentos Contados - Ponto 01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2.2: Volumes Contados - Ponto 01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2.4: Movimentos Contados - Ponto 02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2.3: Volumes Contados - Ponto 02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2.5: Movimentos Contados - Ponto 03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2.4: Volumes Contados - Ponto 03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2.6: Movimentos Contados - Ponto 04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2.5: Volumes Contados - Ponto 04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2.7: Movimentos Contados - Ponto 05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2.6: Volumes Contados - Ponto 05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2.8: Movimentos Contados - Ponto 06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2.7: Volumes Contados - Ponto 06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2.9: Movimentos Contados - Ponto 07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2.8: Volumes Contados - Ponto 07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2.10: Movimentos Contados - Ponto 08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2.9: Volumes Contados - Ponto 08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2.11: Movimentos Contados - Ponto 09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2.10: Volumes Contados - Ponto 09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2.12: Movimentos Contados - Ponto 10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2.11: Volumes Contados - Ponto 10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2.13: Movimentos Contados - Ponto 11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1)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2)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2.12: Volumes Contados - Ponto 11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0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1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2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3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2.14: Movimentos Contados - Ponto 12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2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2.13: Volumes Contados - Ponto 12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0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1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3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2.15: Movimentos Contados - Ponto 13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1)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2)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2.14: Volumes Contados - Ponto 13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2.16: Movimentos Contados - Ponto 14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1)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2)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2.15: Volumes Contados - Ponto 14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2.17: Movimentos Contados - Ponto 15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1)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2)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2.16: Volumes Contados - Ponto 15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0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1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2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3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2.18: Movimentos Contados - Ponto 16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1)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2)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2.17: Volumes Contados - Ponto 16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0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1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2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3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2.19: Movimentos Contados - Ponto 17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7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2.18: Volumes Contados - Ponto 17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0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1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2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3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2.20: Movimentos Contados - Ponto 18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8.jp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2.19: Volumes Contados - Ponto 18</w:t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2.21: Movimentos Contados - Ponto 19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2.20: Volumes Contados - Ponto 19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0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1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2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1" name="Picture 1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3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2.22: Movimentos Contados - Ponto 20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2" name="Picture 1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1).jp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3" name="Picture 1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2)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2.21: Volumes Contados - Ponto 20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04" name="Picture 1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0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05" name="Picture 1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1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6" name="Picture 1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2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7" name="Picture 1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3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2.23: Movimentos Contados - Ponto 21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8" name="Picture 1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1)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9" name="Picture 1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2).jp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2.22: Volumes Contados - Ponto 21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10" name="Picture 1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0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11" name="Picture 1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1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2" name="Picture 1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2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3" name="Picture 1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3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2.24: Movimentos Contados - Ponto 22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4" name="Picture 1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2.23: Volumes Contados - Ponto 22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15" name="Picture 1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0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16" name="Picture 1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1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7" name="Picture 1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2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8" name="Picture 1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3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2.25: Movimentos Contados - Ponto 23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9" name="Picture 1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1).jp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0" name="Picture 1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2)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2.24: Volumes Contados - Ponto 23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1" name="Picture 1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0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22" name="Picture 1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1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3" name="Picture 1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2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4" name="Picture 1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3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2.26: Movimentos Contados - Ponto 24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5" name="Picture 1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2.25: Volumes Contados - Ponto 24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6" name="Picture 1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0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27" name="Picture 1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8" name="Picture 1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2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9" name="Picture 1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3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2.27: Movimentos Contados - Ponto 25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0" name="Picture 1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2.26: Volumes Contados - Ponto 25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31" name="Picture 1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0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2" name="Picture 1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1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3" name="Picture 1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2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4" name="Picture 1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3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2.28: Movimentos Contados - Ponto 26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5" name="Picture 1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2.27: Volumes Contados - Ponto 26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36" name="Picture 1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0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7" name="Picture 1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8" name="Picture 1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2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9" name="Picture 1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3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2.29: Movimentos Contados - Ponto 27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0" name="Picture 1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2.28: Volumes Contados - Ponto 27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41" name="Picture 1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0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42" name="Picture 1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1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3" name="Picture 1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2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4" name="Picture 1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3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2.30: Movimentos Contados - Ponto 28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5" name="Picture 1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2.29: Volumes Contados - Ponto 28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46" name="Picture 1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0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47" name="Picture 1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8" name="Picture 1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2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9" name="Picture 1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3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2.31: Movimentos Contados - Ponto 29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0" name="Picture 1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2.30: Volumes Contados - Ponto 29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51" name="Picture 1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0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52" name="Picture 1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1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3" name="Picture 1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2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4" name="Picture 1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3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2.32: Movimentos Contados - Ponto 30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5" name="Picture 1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0.jp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2.31: Volumes Contados - Ponto 30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56" name="Picture 1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0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57" name="Picture 1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8" name="Picture 1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2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9" name="Picture 1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3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2.33: Movimentos Contados - Ponto 31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0" name="Picture 1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1.jp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2.32: Volumes Contados - Ponto 31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61" name="Picture 1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0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62" name="Picture 1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1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63" name="Picture 1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2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64" name="Picture 1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3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2.34: Movimentos Contados - Ponto 32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5" name="Picture 1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1).jp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6" name="Picture 1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2).jp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2.33: Volumes Contados - Ponto 32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67" name="Picture 1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0.pn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7672"/>
            <wp:docPr id="168" name="Picture 1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1.pn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767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69" name="Picture 1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2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70" name="Picture 1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3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2.35: Movimentos Contados - Ponto 33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1" name="Picture 1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3.jp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2.34: Volumes Contados - Ponto 33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2" name="Picture 1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0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73" name="Picture 1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1.pn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4" name="Picture 1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2.pn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5" name="Picture 1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3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2.36: Movimentos Contados - Ponto 34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6" name="Picture 1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4.jp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2.35: Volumes Contados - Ponto 34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7" name="Picture 1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0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78" name="Picture 1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1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9" name="Picture 1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2.pn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0" name="Picture 1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3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2.37: Movimentos Contados - Ponto 35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1" name="Picture 1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1).jp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2" name="Picture 1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2).jp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2.36: Volumes Contados - Ponto 35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83" name="Picture 1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0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4" name="Picture 1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1.pn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5" name="Picture 1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2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6" name="Picture 1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3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2.38: Movimentos Contados - Ponto 36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7" name="Picture 1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6.jp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2.37: Volumes Contados - Ponto 36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88" name="Picture 1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0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9" name="Picture 1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1.pn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0" name="Picture 1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2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1" name="Picture 1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3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2.39: Movimentos Contados - Ponto 37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2" name="Picture 1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7.jp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2.38: Volumes Contados - Ponto 37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3" name="Picture 1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0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94" name="Picture 1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1.pn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5" name="Picture 1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2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6" name="Picture 1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3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2.40: Movimentos Contados - Ponto 38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7" name="Picture 1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8.jp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2.39: Volumes Contados - Ponto 38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8" name="Picture 1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0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99" name="Picture 1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1.pn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0" name="Picture 2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2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1" name="Picture 2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3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2.41: Movimentos Contados - Ponto 39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2" name="Picture 2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9.jp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2.40: Volumes Contados - Ponto 39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3" name="Picture 2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0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04" name="Picture 2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1.pn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5" name="Picture 2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2.pn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6" name="Picture 2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3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2.42: Movimentos Contados - Ponto 40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7" name="Picture 2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0.jp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2.41: Volumes Contados - Ponto 40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8" name="Picture 2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0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09" name="Picture 2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1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0" name="Picture 2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2.pn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1" name="Picture 2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3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2.43: Movimentos Contados - Ponto 41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2" name="Picture 2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1).jp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3" name="Picture 2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2).jp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2.42: Volumes Contados - Ponto 41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14" name="Picture 2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0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15" name="Picture 2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1.pn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6" name="Picture 2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2.pn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7" name="Picture 2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3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2.44: Movimentos Contados - Ponto 42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8" name="Picture 2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2.jp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2.43: Volumes Contados - Ponto 42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19" name="Picture 2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0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20" name="Picture 2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1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1" name="Picture 2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2.pn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2" name="Picture 2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3.pn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2.45: Movimentos Contados - Ponto 43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3" name="Picture 2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1).jp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4" name="Picture 2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2).jp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2.44: Volumes Contados - Ponto 43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25" name="Picture 2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0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26" name="Picture 2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1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7" name="Picture 2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2.pn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8" name="Picture 2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3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2.46: Movimentos Contados - Ponto 44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9" name="Picture 2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4.jp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2.45: Volumes Contados - Ponto 44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30" name="Picture 2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0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31" name="Picture 2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1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2" name="Picture 2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2.pn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3" name="Picture 2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3.pn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2.47: Movimentos Contados - Ponto 45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4" name="Picture 2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5.jp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2.46: Volumes Contados - Ponto 45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35" name="Picture 2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0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36" name="Picture 2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1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7" name="Picture 2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2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8" name="Picture 2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3.pn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2.48: Movimentos Contados - Ponto 46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9" name="Picture 2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6.jp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2.47: Volumes Contados - Ponto 46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40" name="Picture 2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0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41" name="Picture 2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1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2" name="Picture 2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2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3" name="Picture 2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3.pn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2.49: Movimentos Contados - Ponto 47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4" name="Picture 2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1).jp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5" name="Picture 2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2).jp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2.48: Volumes Contados - Ponto 47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46" name="Picture 2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0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47" name="Picture 2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1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8" name="Picture 2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2.pn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9" name="Picture 2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3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2.50: Movimentos Contados - Ponto 48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0" name="Picture 2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8.jp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2.49: Volumes Contados - Ponto 48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51" name="Picture 2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0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52" name="Picture 2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1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3" name="Picture 2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2.pn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4" name="Picture 2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3.pn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2.51: Movimentos Contados - Ponto 49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5" name="Picture 2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9.jp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2.50: Volumes Contados - Ponto 49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56" name="Picture 2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0.pn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57" name="Picture 2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1.pn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8" name="Picture 2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2.pn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9" name="Picture 2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3.pn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Figura 2.52: Movimentos Contados - Ponto 50</w:t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60" name="Picture 2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50.jp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  <w:jc w:val="center"/>
      </w:pPr>
      <w:r>
        <w:rPr>
          <w:rFonts w:ascii="Calibri" w:hAnsi="Calibri"/>
          <w:b/>
          <w:sz w:val="24"/>
        </w:rPr>
        <w:t>Tabela 2.51: Volumes Contados - Ponto 50</w:t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61" name="Picture 2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0.pn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62" name="Picture 2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1.pn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63" name="Picture 2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2.pn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64" name="Picture 2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3.pn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jpg"/><Relationship Id="rId63" Type="http://schemas.openxmlformats.org/officeDocument/2006/relationships/image" Target="media/image55.jp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jp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jp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jp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jpg"/><Relationship Id="rId86" Type="http://schemas.openxmlformats.org/officeDocument/2006/relationships/image" Target="media/image78.jp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jpg"/><Relationship Id="rId92" Type="http://schemas.openxmlformats.org/officeDocument/2006/relationships/image" Target="media/image84.jp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image" Target="media/image89.jpg"/><Relationship Id="rId98" Type="http://schemas.openxmlformats.org/officeDocument/2006/relationships/image" Target="media/image90.png"/><Relationship Id="rId99" Type="http://schemas.openxmlformats.org/officeDocument/2006/relationships/image" Target="media/image91.png"/><Relationship Id="rId100" Type="http://schemas.openxmlformats.org/officeDocument/2006/relationships/image" Target="media/image92.png"/><Relationship Id="rId101" Type="http://schemas.openxmlformats.org/officeDocument/2006/relationships/image" Target="media/image93.png"/><Relationship Id="rId102" Type="http://schemas.openxmlformats.org/officeDocument/2006/relationships/image" Target="media/image94.jpg"/><Relationship Id="rId103" Type="http://schemas.openxmlformats.org/officeDocument/2006/relationships/image" Target="media/image95.jpg"/><Relationship Id="rId104" Type="http://schemas.openxmlformats.org/officeDocument/2006/relationships/image" Target="media/image96.png"/><Relationship Id="rId105" Type="http://schemas.openxmlformats.org/officeDocument/2006/relationships/image" Target="media/image97.png"/><Relationship Id="rId106" Type="http://schemas.openxmlformats.org/officeDocument/2006/relationships/image" Target="media/image98.png"/><Relationship Id="rId107" Type="http://schemas.openxmlformats.org/officeDocument/2006/relationships/image" Target="media/image99.png"/><Relationship Id="rId108" Type="http://schemas.openxmlformats.org/officeDocument/2006/relationships/image" Target="media/image100.jpg"/><Relationship Id="rId109" Type="http://schemas.openxmlformats.org/officeDocument/2006/relationships/image" Target="media/image101.jpg"/><Relationship Id="rId110" Type="http://schemas.openxmlformats.org/officeDocument/2006/relationships/image" Target="media/image102.png"/><Relationship Id="rId111" Type="http://schemas.openxmlformats.org/officeDocument/2006/relationships/image" Target="media/image103.png"/><Relationship Id="rId112" Type="http://schemas.openxmlformats.org/officeDocument/2006/relationships/image" Target="media/image104.png"/><Relationship Id="rId113" Type="http://schemas.openxmlformats.org/officeDocument/2006/relationships/image" Target="media/image105.png"/><Relationship Id="rId114" Type="http://schemas.openxmlformats.org/officeDocument/2006/relationships/image" Target="media/image106.jpg"/><Relationship Id="rId115" Type="http://schemas.openxmlformats.org/officeDocument/2006/relationships/image" Target="media/image107.jpg"/><Relationship Id="rId116" Type="http://schemas.openxmlformats.org/officeDocument/2006/relationships/image" Target="media/image108.png"/><Relationship Id="rId117" Type="http://schemas.openxmlformats.org/officeDocument/2006/relationships/image" Target="media/image109.png"/><Relationship Id="rId118" Type="http://schemas.openxmlformats.org/officeDocument/2006/relationships/image" Target="media/image110.png"/><Relationship Id="rId119" Type="http://schemas.openxmlformats.org/officeDocument/2006/relationships/image" Target="media/image111.png"/><Relationship Id="rId120" Type="http://schemas.openxmlformats.org/officeDocument/2006/relationships/image" Target="media/image112.jpg"/><Relationship Id="rId121" Type="http://schemas.openxmlformats.org/officeDocument/2006/relationships/image" Target="media/image113.png"/><Relationship Id="rId122" Type="http://schemas.openxmlformats.org/officeDocument/2006/relationships/image" Target="media/image114.png"/><Relationship Id="rId123" Type="http://schemas.openxmlformats.org/officeDocument/2006/relationships/image" Target="media/image115.png"/><Relationship Id="rId124" Type="http://schemas.openxmlformats.org/officeDocument/2006/relationships/image" Target="media/image116.png"/><Relationship Id="rId125" Type="http://schemas.openxmlformats.org/officeDocument/2006/relationships/image" Target="media/image117.jpg"/><Relationship Id="rId126" Type="http://schemas.openxmlformats.org/officeDocument/2006/relationships/image" Target="media/image118.jpg"/><Relationship Id="rId127" Type="http://schemas.openxmlformats.org/officeDocument/2006/relationships/image" Target="media/image119.png"/><Relationship Id="rId128" Type="http://schemas.openxmlformats.org/officeDocument/2006/relationships/image" Target="media/image120.png"/><Relationship Id="rId129" Type="http://schemas.openxmlformats.org/officeDocument/2006/relationships/image" Target="media/image121.png"/><Relationship Id="rId130" Type="http://schemas.openxmlformats.org/officeDocument/2006/relationships/image" Target="media/image122.png"/><Relationship Id="rId131" Type="http://schemas.openxmlformats.org/officeDocument/2006/relationships/image" Target="media/image123.jpg"/><Relationship Id="rId132" Type="http://schemas.openxmlformats.org/officeDocument/2006/relationships/image" Target="media/image124.png"/><Relationship Id="rId133" Type="http://schemas.openxmlformats.org/officeDocument/2006/relationships/image" Target="media/image125.png"/><Relationship Id="rId134" Type="http://schemas.openxmlformats.org/officeDocument/2006/relationships/image" Target="media/image126.png"/><Relationship Id="rId135" Type="http://schemas.openxmlformats.org/officeDocument/2006/relationships/image" Target="media/image127.png"/><Relationship Id="rId136" Type="http://schemas.openxmlformats.org/officeDocument/2006/relationships/image" Target="media/image128.jpg"/><Relationship Id="rId137" Type="http://schemas.openxmlformats.org/officeDocument/2006/relationships/image" Target="media/image129.png"/><Relationship Id="rId138" Type="http://schemas.openxmlformats.org/officeDocument/2006/relationships/image" Target="media/image130.png"/><Relationship Id="rId139" Type="http://schemas.openxmlformats.org/officeDocument/2006/relationships/image" Target="media/image131.png"/><Relationship Id="rId140" Type="http://schemas.openxmlformats.org/officeDocument/2006/relationships/image" Target="media/image132.png"/><Relationship Id="rId141" Type="http://schemas.openxmlformats.org/officeDocument/2006/relationships/image" Target="media/image133.jpg"/><Relationship Id="rId142" Type="http://schemas.openxmlformats.org/officeDocument/2006/relationships/image" Target="media/image134.png"/><Relationship Id="rId143" Type="http://schemas.openxmlformats.org/officeDocument/2006/relationships/image" Target="media/image135.png"/><Relationship Id="rId144" Type="http://schemas.openxmlformats.org/officeDocument/2006/relationships/image" Target="media/image136.png"/><Relationship Id="rId145" Type="http://schemas.openxmlformats.org/officeDocument/2006/relationships/image" Target="media/image137.png"/><Relationship Id="rId146" Type="http://schemas.openxmlformats.org/officeDocument/2006/relationships/image" Target="media/image138.jpg"/><Relationship Id="rId147" Type="http://schemas.openxmlformats.org/officeDocument/2006/relationships/image" Target="media/image139.png"/><Relationship Id="rId148" Type="http://schemas.openxmlformats.org/officeDocument/2006/relationships/image" Target="media/image140.png"/><Relationship Id="rId149" Type="http://schemas.openxmlformats.org/officeDocument/2006/relationships/image" Target="media/image141.png"/><Relationship Id="rId150" Type="http://schemas.openxmlformats.org/officeDocument/2006/relationships/image" Target="media/image142.png"/><Relationship Id="rId151" Type="http://schemas.openxmlformats.org/officeDocument/2006/relationships/image" Target="media/image143.jpg"/><Relationship Id="rId152" Type="http://schemas.openxmlformats.org/officeDocument/2006/relationships/image" Target="media/image144.png"/><Relationship Id="rId153" Type="http://schemas.openxmlformats.org/officeDocument/2006/relationships/image" Target="media/image145.png"/><Relationship Id="rId154" Type="http://schemas.openxmlformats.org/officeDocument/2006/relationships/image" Target="media/image146.png"/><Relationship Id="rId155" Type="http://schemas.openxmlformats.org/officeDocument/2006/relationships/image" Target="media/image147.png"/><Relationship Id="rId156" Type="http://schemas.openxmlformats.org/officeDocument/2006/relationships/image" Target="media/image148.jpg"/><Relationship Id="rId157" Type="http://schemas.openxmlformats.org/officeDocument/2006/relationships/image" Target="media/image149.png"/><Relationship Id="rId158" Type="http://schemas.openxmlformats.org/officeDocument/2006/relationships/image" Target="media/image150.png"/><Relationship Id="rId159" Type="http://schemas.openxmlformats.org/officeDocument/2006/relationships/image" Target="media/image151.png"/><Relationship Id="rId160" Type="http://schemas.openxmlformats.org/officeDocument/2006/relationships/image" Target="media/image152.png"/><Relationship Id="rId161" Type="http://schemas.openxmlformats.org/officeDocument/2006/relationships/image" Target="media/image153.jpg"/><Relationship Id="rId162" Type="http://schemas.openxmlformats.org/officeDocument/2006/relationships/image" Target="media/image154.png"/><Relationship Id="rId163" Type="http://schemas.openxmlformats.org/officeDocument/2006/relationships/image" Target="media/image155.png"/><Relationship Id="rId164" Type="http://schemas.openxmlformats.org/officeDocument/2006/relationships/image" Target="media/image156.png"/><Relationship Id="rId165" Type="http://schemas.openxmlformats.org/officeDocument/2006/relationships/image" Target="media/image157.png"/><Relationship Id="rId166" Type="http://schemas.openxmlformats.org/officeDocument/2006/relationships/image" Target="media/image158.jpg"/><Relationship Id="rId167" Type="http://schemas.openxmlformats.org/officeDocument/2006/relationships/image" Target="media/image159.png"/><Relationship Id="rId168" Type="http://schemas.openxmlformats.org/officeDocument/2006/relationships/image" Target="media/image160.png"/><Relationship Id="rId169" Type="http://schemas.openxmlformats.org/officeDocument/2006/relationships/image" Target="media/image161.png"/><Relationship Id="rId170" Type="http://schemas.openxmlformats.org/officeDocument/2006/relationships/image" Target="media/image162.png"/><Relationship Id="rId171" Type="http://schemas.openxmlformats.org/officeDocument/2006/relationships/image" Target="media/image163.jpg"/><Relationship Id="rId172" Type="http://schemas.openxmlformats.org/officeDocument/2006/relationships/image" Target="media/image164.jpg"/><Relationship Id="rId173" Type="http://schemas.openxmlformats.org/officeDocument/2006/relationships/image" Target="media/image165.png"/><Relationship Id="rId174" Type="http://schemas.openxmlformats.org/officeDocument/2006/relationships/image" Target="media/image166.png"/><Relationship Id="rId175" Type="http://schemas.openxmlformats.org/officeDocument/2006/relationships/image" Target="media/image167.png"/><Relationship Id="rId176" Type="http://schemas.openxmlformats.org/officeDocument/2006/relationships/image" Target="media/image168.png"/><Relationship Id="rId177" Type="http://schemas.openxmlformats.org/officeDocument/2006/relationships/image" Target="media/image169.jpg"/><Relationship Id="rId178" Type="http://schemas.openxmlformats.org/officeDocument/2006/relationships/image" Target="media/image170.png"/><Relationship Id="rId179" Type="http://schemas.openxmlformats.org/officeDocument/2006/relationships/image" Target="media/image171.png"/><Relationship Id="rId180" Type="http://schemas.openxmlformats.org/officeDocument/2006/relationships/image" Target="media/image172.png"/><Relationship Id="rId181" Type="http://schemas.openxmlformats.org/officeDocument/2006/relationships/image" Target="media/image173.png"/><Relationship Id="rId182" Type="http://schemas.openxmlformats.org/officeDocument/2006/relationships/image" Target="media/image174.jpg"/><Relationship Id="rId183" Type="http://schemas.openxmlformats.org/officeDocument/2006/relationships/image" Target="media/image175.png"/><Relationship Id="rId184" Type="http://schemas.openxmlformats.org/officeDocument/2006/relationships/image" Target="media/image176.png"/><Relationship Id="rId185" Type="http://schemas.openxmlformats.org/officeDocument/2006/relationships/image" Target="media/image177.png"/><Relationship Id="rId186" Type="http://schemas.openxmlformats.org/officeDocument/2006/relationships/image" Target="media/image178.png"/><Relationship Id="rId187" Type="http://schemas.openxmlformats.org/officeDocument/2006/relationships/image" Target="media/image179.jpg"/><Relationship Id="rId188" Type="http://schemas.openxmlformats.org/officeDocument/2006/relationships/image" Target="media/image180.jpg"/><Relationship Id="rId189" Type="http://schemas.openxmlformats.org/officeDocument/2006/relationships/image" Target="media/image181.png"/><Relationship Id="rId190" Type="http://schemas.openxmlformats.org/officeDocument/2006/relationships/image" Target="media/image182.png"/><Relationship Id="rId191" Type="http://schemas.openxmlformats.org/officeDocument/2006/relationships/image" Target="media/image183.png"/><Relationship Id="rId192" Type="http://schemas.openxmlformats.org/officeDocument/2006/relationships/image" Target="media/image184.png"/><Relationship Id="rId193" Type="http://schemas.openxmlformats.org/officeDocument/2006/relationships/image" Target="media/image185.jpg"/><Relationship Id="rId194" Type="http://schemas.openxmlformats.org/officeDocument/2006/relationships/image" Target="media/image186.png"/><Relationship Id="rId195" Type="http://schemas.openxmlformats.org/officeDocument/2006/relationships/image" Target="media/image187.png"/><Relationship Id="rId196" Type="http://schemas.openxmlformats.org/officeDocument/2006/relationships/image" Target="media/image188.png"/><Relationship Id="rId197" Type="http://schemas.openxmlformats.org/officeDocument/2006/relationships/image" Target="media/image189.png"/><Relationship Id="rId198" Type="http://schemas.openxmlformats.org/officeDocument/2006/relationships/image" Target="media/image190.jpg"/><Relationship Id="rId199" Type="http://schemas.openxmlformats.org/officeDocument/2006/relationships/image" Target="media/image191.png"/><Relationship Id="rId200" Type="http://schemas.openxmlformats.org/officeDocument/2006/relationships/image" Target="media/image192.png"/><Relationship Id="rId201" Type="http://schemas.openxmlformats.org/officeDocument/2006/relationships/image" Target="media/image193.png"/><Relationship Id="rId202" Type="http://schemas.openxmlformats.org/officeDocument/2006/relationships/image" Target="media/image194.png"/><Relationship Id="rId203" Type="http://schemas.openxmlformats.org/officeDocument/2006/relationships/image" Target="media/image195.jpg"/><Relationship Id="rId204" Type="http://schemas.openxmlformats.org/officeDocument/2006/relationships/image" Target="media/image196.png"/><Relationship Id="rId205" Type="http://schemas.openxmlformats.org/officeDocument/2006/relationships/image" Target="media/image197.png"/><Relationship Id="rId206" Type="http://schemas.openxmlformats.org/officeDocument/2006/relationships/image" Target="media/image198.png"/><Relationship Id="rId207" Type="http://schemas.openxmlformats.org/officeDocument/2006/relationships/image" Target="media/image199.png"/><Relationship Id="rId208" Type="http://schemas.openxmlformats.org/officeDocument/2006/relationships/image" Target="media/image200.jpg"/><Relationship Id="rId209" Type="http://schemas.openxmlformats.org/officeDocument/2006/relationships/image" Target="media/image201.png"/><Relationship Id="rId210" Type="http://schemas.openxmlformats.org/officeDocument/2006/relationships/image" Target="media/image202.png"/><Relationship Id="rId211" Type="http://schemas.openxmlformats.org/officeDocument/2006/relationships/image" Target="media/image203.png"/><Relationship Id="rId212" Type="http://schemas.openxmlformats.org/officeDocument/2006/relationships/image" Target="media/image204.png"/><Relationship Id="rId213" Type="http://schemas.openxmlformats.org/officeDocument/2006/relationships/image" Target="media/image205.jpg"/><Relationship Id="rId214" Type="http://schemas.openxmlformats.org/officeDocument/2006/relationships/image" Target="media/image206.png"/><Relationship Id="rId215" Type="http://schemas.openxmlformats.org/officeDocument/2006/relationships/image" Target="media/image207.png"/><Relationship Id="rId216" Type="http://schemas.openxmlformats.org/officeDocument/2006/relationships/image" Target="media/image208.png"/><Relationship Id="rId217" Type="http://schemas.openxmlformats.org/officeDocument/2006/relationships/image" Target="media/image209.png"/><Relationship Id="rId218" Type="http://schemas.openxmlformats.org/officeDocument/2006/relationships/image" Target="media/image210.jpg"/><Relationship Id="rId219" Type="http://schemas.openxmlformats.org/officeDocument/2006/relationships/image" Target="media/image211.jpg"/><Relationship Id="rId220" Type="http://schemas.openxmlformats.org/officeDocument/2006/relationships/image" Target="media/image212.png"/><Relationship Id="rId221" Type="http://schemas.openxmlformats.org/officeDocument/2006/relationships/image" Target="media/image213.png"/><Relationship Id="rId222" Type="http://schemas.openxmlformats.org/officeDocument/2006/relationships/image" Target="media/image214.png"/><Relationship Id="rId223" Type="http://schemas.openxmlformats.org/officeDocument/2006/relationships/image" Target="media/image215.png"/><Relationship Id="rId224" Type="http://schemas.openxmlformats.org/officeDocument/2006/relationships/image" Target="media/image216.jpg"/><Relationship Id="rId225" Type="http://schemas.openxmlformats.org/officeDocument/2006/relationships/image" Target="media/image217.png"/><Relationship Id="rId226" Type="http://schemas.openxmlformats.org/officeDocument/2006/relationships/image" Target="media/image218.png"/><Relationship Id="rId227" Type="http://schemas.openxmlformats.org/officeDocument/2006/relationships/image" Target="media/image219.png"/><Relationship Id="rId228" Type="http://schemas.openxmlformats.org/officeDocument/2006/relationships/image" Target="media/image220.png"/><Relationship Id="rId229" Type="http://schemas.openxmlformats.org/officeDocument/2006/relationships/image" Target="media/image221.jpg"/><Relationship Id="rId230" Type="http://schemas.openxmlformats.org/officeDocument/2006/relationships/image" Target="media/image222.jpg"/><Relationship Id="rId231" Type="http://schemas.openxmlformats.org/officeDocument/2006/relationships/image" Target="media/image223.png"/><Relationship Id="rId232" Type="http://schemas.openxmlformats.org/officeDocument/2006/relationships/image" Target="media/image224.png"/><Relationship Id="rId233" Type="http://schemas.openxmlformats.org/officeDocument/2006/relationships/image" Target="media/image225.png"/><Relationship Id="rId234" Type="http://schemas.openxmlformats.org/officeDocument/2006/relationships/image" Target="media/image226.png"/><Relationship Id="rId235" Type="http://schemas.openxmlformats.org/officeDocument/2006/relationships/image" Target="media/image227.jpg"/><Relationship Id="rId236" Type="http://schemas.openxmlformats.org/officeDocument/2006/relationships/image" Target="media/image228.png"/><Relationship Id="rId237" Type="http://schemas.openxmlformats.org/officeDocument/2006/relationships/image" Target="media/image229.png"/><Relationship Id="rId238" Type="http://schemas.openxmlformats.org/officeDocument/2006/relationships/image" Target="media/image230.png"/><Relationship Id="rId239" Type="http://schemas.openxmlformats.org/officeDocument/2006/relationships/image" Target="media/image231.png"/><Relationship Id="rId240" Type="http://schemas.openxmlformats.org/officeDocument/2006/relationships/image" Target="media/image232.jpg"/><Relationship Id="rId241" Type="http://schemas.openxmlformats.org/officeDocument/2006/relationships/image" Target="media/image233.png"/><Relationship Id="rId242" Type="http://schemas.openxmlformats.org/officeDocument/2006/relationships/image" Target="media/image234.png"/><Relationship Id="rId243" Type="http://schemas.openxmlformats.org/officeDocument/2006/relationships/image" Target="media/image235.png"/><Relationship Id="rId244" Type="http://schemas.openxmlformats.org/officeDocument/2006/relationships/image" Target="media/image236.png"/><Relationship Id="rId245" Type="http://schemas.openxmlformats.org/officeDocument/2006/relationships/image" Target="media/image237.jpg"/><Relationship Id="rId246" Type="http://schemas.openxmlformats.org/officeDocument/2006/relationships/image" Target="media/image238.png"/><Relationship Id="rId247" Type="http://schemas.openxmlformats.org/officeDocument/2006/relationships/image" Target="media/image239.png"/><Relationship Id="rId248" Type="http://schemas.openxmlformats.org/officeDocument/2006/relationships/image" Target="media/image240.png"/><Relationship Id="rId249" Type="http://schemas.openxmlformats.org/officeDocument/2006/relationships/image" Target="media/image241.png"/><Relationship Id="rId250" Type="http://schemas.openxmlformats.org/officeDocument/2006/relationships/image" Target="media/image242.jpg"/><Relationship Id="rId251" Type="http://schemas.openxmlformats.org/officeDocument/2006/relationships/image" Target="media/image243.jpg"/><Relationship Id="rId252" Type="http://schemas.openxmlformats.org/officeDocument/2006/relationships/image" Target="media/image244.png"/><Relationship Id="rId253" Type="http://schemas.openxmlformats.org/officeDocument/2006/relationships/image" Target="media/image245.png"/><Relationship Id="rId254" Type="http://schemas.openxmlformats.org/officeDocument/2006/relationships/image" Target="media/image246.png"/><Relationship Id="rId255" Type="http://schemas.openxmlformats.org/officeDocument/2006/relationships/image" Target="media/image247.png"/><Relationship Id="rId256" Type="http://schemas.openxmlformats.org/officeDocument/2006/relationships/image" Target="media/image248.jpg"/><Relationship Id="rId257" Type="http://schemas.openxmlformats.org/officeDocument/2006/relationships/image" Target="media/image249.png"/><Relationship Id="rId258" Type="http://schemas.openxmlformats.org/officeDocument/2006/relationships/image" Target="media/image250.png"/><Relationship Id="rId259" Type="http://schemas.openxmlformats.org/officeDocument/2006/relationships/image" Target="media/image251.png"/><Relationship Id="rId260" Type="http://schemas.openxmlformats.org/officeDocument/2006/relationships/image" Target="media/image252.png"/><Relationship Id="rId261" Type="http://schemas.openxmlformats.org/officeDocument/2006/relationships/image" Target="media/image253.jpg"/><Relationship Id="rId262" Type="http://schemas.openxmlformats.org/officeDocument/2006/relationships/image" Target="media/image254.png"/><Relationship Id="rId263" Type="http://schemas.openxmlformats.org/officeDocument/2006/relationships/image" Target="media/image255.png"/><Relationship Id="rId264" Type="http://schemas.openxmlformats.org/officeDocument/2006/relationships/image" Target="media/image256.png"/><Relationship Id="rId265" Type="http://schemas.openxmlformats.org/officeDocument/2006/relationships/image" Target="media/image257.png"/><Relationship Id="rId266" Type="http://schemas.openxmlformats.org/officeDocument/2006/relationships/image" Target="media/image258.jpg"/><Relationship Id="rId267" Type="http://schemas.openxmlformats.org/officeDocument/2006/relationships/image" Target="media/image259.png"/><Relationship Id="rId268" Type="http://schemas.openxmlformats.org/officeDocument/2006/relationships/image" Target="media/image260.png"/><Relationship Id="rId269" Type="http://schemas.openxmlformats.org/officeDocument/2006/relationships/image" Target="media/image261.png"/><Relationship Id="rId270" Type="http://schemas.openxmlformats.org/officeDocument/2006/relationships/image" Target="media/image26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