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1.1: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1.1: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8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9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265443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1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2654438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