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0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0_15min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1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1_15min_00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2_15min_00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2_15min_01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2_15min_02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2_15min_03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3 - A-B-C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3 - D-E-F-G-H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15min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15min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15min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15min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15min_04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15min_05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15min_06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3_15min_07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74 - A-B-C-D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4_15min_00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4_15min_01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4_15min_02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4_15min_03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5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5_15min_00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5_15min_01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5_15min_02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5_15min_03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7209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6 - New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720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7209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6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720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15min_00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15min_01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15min_02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15min_03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15min_04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15min_05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15min_06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15min_07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6_15min_08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7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7_15min_00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7_15min_01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7_15min_02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7_15min_03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8.jp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8_15min_00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8_15min_01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8_15min_02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8_15min_03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79.jp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9_15min_00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9_15min_01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54" name="Picture 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9_15min_02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55" name="Picture 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79_15min_03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6" name="Picture 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80.jp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57" name="Picture 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0_15min_00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58" name="Picture 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0_15min_01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59" name="Picture 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0_15min_02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60" name="Picture 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0_15min_03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1" name="Picture 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81.jp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62" name="Picture 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1_15min_00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63" name="Picture 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1_15min_01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64" name="Picture 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1_15min_02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65" name="Picture 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1_15min_03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6" name="Picture 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83.jp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67" name="Picture 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15min_00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68" name="Picture 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15min_01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69" name="Picture 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15min_02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70" name="Picture 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15min_03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71" name="Picture 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3_15min_04.pn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2" name="Picture 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84.jp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73" name="Picture 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15min_00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74" name="Picture 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15min_01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75" name="Picture 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15min_02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76" name="Picture 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15min_03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77" name="Picture 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15min_04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78" name="Picture 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15min_05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79" name="Picture 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15min_06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80" name="Picture 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15min_07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81" name="Picture 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84_15min_08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jpg"/><Relationship Id="rId12" Type="http://schemas.openxmlformats.org/officeDocument/2006/relationships/image" Target="media/image4.png"/><Relationship Id="rId13" Type="http://schemas.openxmlformats.org/officeDocument/2006/relationships/image" Target="media/image5.jp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jp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jp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jp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jpg"/><Relationship Id="rId39" Type="http://schemas.openxmlformats.org/officeDocument/2006/relationships/image" Target="media/image31.jp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jp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png"/><Relationship Id="rId53" Type="http://schemas.openxmlformats.org/officeDocument/2006/relationships/image" Target="media/image45.png"/><Relationship Id="rId54" Type="http://schemas.openxmlformats.org/officeDocument/2006/relationships/image" Target="media/image46.jp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png"/><Relationship Id="rId58" Type="http://schemas.openxmlformats.org/officeDocument/2006/relationships/image" Target="media/image50.png"/><Relationship Id="rId59" Type="http://schemas.openxmlformats.org/officeDocument/2006/relationships/image" Target="media/image51.jpg"/><Relationship Id="rId60" Type="http://schemas.openxmlformats.org/officeDocument/2006/relationships/image" Target="media/image52.png"/><Relationship Id="rId61" Type="http://schemas.openxmlformats.org/officeDocument/2006/relationships/image" Target="media/image53.png"/><Relationship Id="rId62" Type="http://schemas.openxmlformats.org/officeDocument/2006/relationships/image" Target="media/image54.png"/><Relationship Id="rId63" Type="http://schemas.openxmlformats.org/officeDocument/2006/relationships/image" Target="media/image55.png"/><Relationship Id="rId64" Type="http://schemas.openxmlformats.org/officeDocument/2006/relationships/image" Target="media/image56.jpg"/><Relationship Id="rId65" Type="http://schemas.openxmlformats.org/officeDocument/2006/relationships/image" Target="media/image57.png"/><Relationship Id="rId66" Type="http://schemas.openxmlformats.org/officeDocument/2006/relationships/image" Target="media/image58.png"/><Relationship Id="rId67" Type="http://schemas.openxmlformats.org/officeDocument/2006/relationships/image" Target="media/image59.png"/><Relationship Id="rId68" Type="http://schemas.openxmlformats.org/officeDocument/2006/relationships/image" Target="media/image60.png"/><Relationship Id="rId69" Type="http://schemas.openxmlformats.org/officeDocument/2006/relationships/image" Target="media/image61.jpg"/><Relationship Id="rId70" Type="http://schemas.openxmlformats.org/officeDocument/2006/relationships/image" Target="media/image62.png"/><Relationship Id="rId71" Type="http://schemas.openxmlformats.org/officeDocument/2006/relationships/image" Target="media/image63.png"/><Relationship Id="rId72" Type="http://schemas.openxmlformats.org/officeDocument/2006/relationships/image" Target="media/image64.png"/><Relationship Id="rId73" Type="http://schemas.openxmlformats.org/officeDocument/2006/relationships/image" Target="media/image65.png"/><Relationship Id="rId74" Type="http://schemas.openxmlformats.org/officeDocument/2006/relationships/image" Target="media/image66.jpg"/><Relationship Id="rId75" Type="http://schemas.openxmlformats.org/officeDocument/2006/relationships/image" Target="media/image67.png"/><Relationship Id="rId76" Type="http://schemas.openxmlformats.org/officeDocument/2006/relationships/image" Target="media/image68.png"/><Relationship Id="rId77" Type="http://schemas.openxmlformats.org/officeDocument/2006/relationships/image" Target="media/image69.png"/><Relationship Id="rId78" Type="http://schemas.openxmlformats.org/officeDocument/2006/relationships/image" Target="media/image70.png"/><Relationship Id="rId79" Type="http://schemas.openxmlformats.org/officeDocument/2006/relationships/image" Target="media/image71.png"/><Relationship Id="rId80" Type="http://schemas.openxmlformats.org/officeDocument/2006/relationships/image" Target="media/image72.jpg"/><Relationship Id="rId81" Type="http://schemas.openxmlformats.org/officeDocument/2006/relationships/image" Target="media/image73.png"/><Relationship Id="rId82" Type="http://schemas.openxmlformats.org/officeDocument/2006/relationships/image" Target="media/image74.png"/><Relationship Id="rId83" Type="http://schemas.openxmlformats.org/officeDocument/2006/relationships/image" Target="media/image75.png"/><Relationship Id="rId84" Type="http://schemas.openxmlformats.org/officeDocument/2006/relationships/image" Target="media/image76.png"/><Relationship Id="rId85" Type="http://schemas.openxmlformats.org/officeDocument/2006/relationships/image" Target="media/image77.png"/><Relationship Id="rId86" Type="http://schemas.openxmlformats.org/officeDocument/2006/relationships/image" Target="media/image78.png"/><Relationship Id="rId87" Type="http://schemas.openxmlformats.org/officeDocument/2006/relationships/image" Target="media/image79.png"/><Relationship Id="rId88" Type="http://schemas.openxmlformats.org/officeDocument/2006/relationships/image" Target="media/image80.png"/><Relationship Id="rId89" Type="http://schemas.openxmlformats.org/officeDocument/2006/relationships/image" Target="media/image8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