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70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0_hr_00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71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1_hr_00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72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2_hr_00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2_hr_01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2_hr_02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2_hr_03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73 - A-B-C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73 - D-E-F-G-H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3_hr_00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3_hr_01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3_hr_02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3_hr_03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3_hr_04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3_hr_05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8" name="Picture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3_hr_06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9" name="Picture 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3_hr_07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0" name="Picture 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74 - A-B-C-D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1" name="Picture 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4_hr_00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2" name="Picture 2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4_hr_01.pn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3" name="Picture 2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4_hr_02.pn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4" name="Picture 2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4_hr_03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5" name="Picture 2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75.jp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6" name="Picture 2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5_hr_00.p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7" name="Picture 2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5_hr_01.pn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8" name="Picture 2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5_hr_02.pn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9" name="Picture 2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5_hr_03.p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7209"/>
            <wp:docPr id="30" name="Picture 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76 - New.jp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720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7209"/>
            <wp:docPr id="31" name="Picture 3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76.jp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720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32" name="Picture 3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6_hr_00.pn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33" name="Picture 3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6_hr_01.pn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34" name="Picture 3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6_hr_02.pn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35" name="Picture 3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6_hr_03.pn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36" name="Picture 3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6_hr_04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37" name="Picture 3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6_hr_05.pn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38" name="Picture 3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6_hr_06.pn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39" name="Picture 3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6_hr_07.pn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40" name="Picture 4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6_hr_08.pn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41" name="Picture 4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77.jp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42" name="Picture 4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7_hr_00.pn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43" name="Picture 4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7_hr_01.pn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44" name="Picture 4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7_hr_02.pn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45" name="Picture 4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7_hr_03.pn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46" name="Picture 4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78.jp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47" name="Picture 4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8_hr_00.pn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48" name="Picture 4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8_hr_01.pn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49" name="Picture 4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8_hr_02.pn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50" name="Picture 5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8_hr_03.pn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51" name="Picture 5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79.jp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52" name="Picture 5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9_hr_00.pn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53" name="Picture 5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9_hr_01.pn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54" name="Picture 5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9_hr_02.pn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55" name="Picture 5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9_hr_03.pn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56" name="Picture 5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80.jp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57" name="Picture 5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0_hr_00.pn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58" name="Picture 5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0_hr_01.pn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59" name="Picture 5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0_hr_02.pn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60" name="Picture 6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0_hr_03.pn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61" name="Picture 6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81.jp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62" name="Picture 6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1_hr_00.pn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63" name="Picture 6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1_hr_01.pn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64" name="Picture 6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1_hr_02.pn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65" name="Picture 6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1_hr_03.pn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66" name="Picture 6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83.jp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67" name="Picture 6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3_hr_00.pn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68" name="Picture 6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3_hr_01.pn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69" name="Picture 6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3_hr_02.pn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70" name="Picture 7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3_hr_03.png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71" name="Picture 7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3_hr_04.pn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72" name="Picture 7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84.jp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73" name="Picture 7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4_hr_00.pn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74" name="Picture 7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4_hr_01.pn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75" name="Picture 7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4_hr_02.pn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76" name="Picture 7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4_hr_03.pn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77" name="Picture 7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4_hr_04.pn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78" name="Picture 7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4_hr_05.png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79" name="Picture 7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4_hr_06.pn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80" name="Picture 8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4_hr_07.png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81" name="Picture 8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4_hr_08.pn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pgSz w:w="12240" w:h="15840"/>
      <w:pgMar w:top="1417" w:right="1701" w:bottom="1417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jpg"/><Relationship Id="rId10" Type="http://schemas.openxmlformats.org/officeDocument/2006/relationships/image" Target="media/image2.png"/><Relationship Id="rId11" Type="http://schemas.openxmlformats.org/officeDocument/2006/relationships/image" Target="media/image3.jpg"/><Relationship Id="rId12" Type="http://schemas.openxmlformats.org/officeDocument/2006/relationships/image" Target="media/image4.png"/><Relationship Id="rId13" Type="http://schemas.openxmlformats.org/officeDocument/2006/relationships/image" Target="media/image5.jp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jpg"/><Relationship Id="rId19" Type="http://schemas.openxmlformats.org/officeDocument/2006/relationships/image" Target="media/image11.jp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png"/><Relationship Id="rId25" Type="http://schemas.openxmlformats.org/officeDocument/2006/relationships/image" Target="media/image17.png"/><Relationship Id="rId26" Type="http://schemas.openxmlformats.org/officeDocument/2006/relationships/image" Target="media/image18.png"/><Relationship Id="rId27" Type="http://schemas.openxmlformats.org/officeDocument/2006/relationships/image" Target="media/image19.png"/><Relationship Id="rId28" Type="http://schemas.openxmlformats.org/officeDocument/2006/relationships/image" Target="media/image20.jpg"/><Relationship Id="rId29" Type="http://schemas.openxmlformats.org/officeDocument/2006/relationships/image" Target="media/image21.png"/><Relationship Id="rId30" Type="http://schemas.openxmlformats.org/officeDocument/2006/relationships/image" Target="media/image22.png"/><Relationship Id="rId31" Type="http://schemas.openxmlformats.org/officeDocument/2006/relationships/image" Target="media/image23.png"/><Relationship Id="rId32" Type="http://schemas.openxmlformats.org/officeDocument/2006/relationships/image" Target="media/image24.png"/><Relationship Id="rId33" Type="http://schemas.openxmlformats.org/officeDocument/2006/relationships/image" Target="media/image25.jpg"/><Relationship Id="rId34" Type="http://schemas.openxmlformats.org/officeDocument/2006/relationships/image" Target="media/image26.png"/><Relationship Id="rId35" Type="http://schemas.openxmlformats.org/officeDocument/2006/relationships/image" Target="media/image27.png"/><Relationship Id="rId36" Type="http://schemas.openxmlformats.org/officeDocument/2006/relationships/image" Target="media/image28.png"/><Relationship Id="rId37" Type="http://schemas.openxmlformats.org/officeDocument/2006/relationships/image" Target="media/image29.png"/><Relationship Id="rId38" Type="http://schemas.openxmlformats.org/officeDocument/2006/relationships/image" Target="media/image30.jpg"/><Relationship Id="rId39" Type="http://schemas.openxmlformats.org/officeDocument/2006/relationships/image" Target="media/image31.jpg"/><Relationship Id="rId40" Type="http://schemas.openxmlformats.org/officeDocument/2006/relationships/image" Target="media/image32.png"/><Relationship Id="rId41" Type="http://schemas.openxmlformats.org/officeDocument/2006/relationships/image" Target="media/image33.png"/><Relationship Id="rId42" Type="http://schemas.openxmlformats.org/officeDocument/2006/relationships/image" Target="media/image34.png"/><Relationship Id="rId43" Type="http://schemas.openxmlformats.org/officeDocument/2006/relationships/image" Target="media/image35.png"/><Relationship Id="rId44" Type="http://schemas.openxmlformats.org/officeDocument/2006/relationships/image" Target="media/image36.png"/><Relationship Id="rId45" Type="http://schemas.openxmlformats.org/officeDocument/2006/relationships/image" Target="media/image37.png"/><Relationship Id="rId46" Type="http://schemas.openxmlformats.org/officeDocument/2006/relationships/image" Target="media/image38.png"/><Relationship Id="rId47" Type="http://schemas.openxmlformats.org/officeDocument/2006/relationships/image" Target="media/image39.png"/><Relationship Id="rId48" Type="http://schemas.openxmlformats.org/officeDocument/2006/relationships/image" Target="media/image40.png"/><Relationship Id="rId49" Type="http://schemas.openxmlformats.org/officeDocument/2006/relationships/image" Target="media/image41.jpg"/><Relationship Id="rId50" Type="http://schemas.openxmlformats.org/officeDocument/2006/relationships/image" Target="media/image42.png"/><Relationship Id="rId51" Type="http://schemas.openxmlformats.org/officeDocument/2006/relationships/image" Target="media/image43.png"/><Relationship Id="rId52" Type="http://schemas.openxmlformats.org/officeDocument/2006/relationships/image" Target="media/image44.png"/><Relationship Id="rId53" Type="http://schemas.openxmlformats.org/officeDocument/2006/relationships/image" Target="media/image45.png"/><Relationship Id="rId54" Type="http://schemas.openxmlformats.org/officeDocument/2006/relationships/image" Target="media/image46.jpg"/><Relationship Id="rId55" Type="http://schemas.openxmlformats.org/officeDocument/2006/relationships/image" Target="media/image47.png"/><Relationship Id="rId56" Type="http://schemas.openxmlformats.org/officeDocument/2006/relationships/image" Target="media/image48.png"/><Relationship Id="rId57" Type="http://schemas.openxmlformats.org/officeDocument/2006/relationships/image" Target="media/image49.png"/><Relationship Id="rId58" Type="http://schemas.openxmlformats.org/officeDocument/2006/relationships/image" Target="media/image50.png"/><Relationship Id="rId59" Type="http://schemas.openxmlformats.org/officeDocument/2006/relationships/image" Target="media/image51.jpg"/><Relationship Id="rId60" Type="http://schemas.openxmlformats.org/officeDocument/2006/relationships/image" Target="media/image52.png"/><Relationship Id="rId61" Type="http://schemas.openxmlformats.org/officeDocument/2006/relationships/image" Target="media/image53.png"/><Relationship Id="rId62" Type="http://schemas.openxmlformats.org/officeDocument/2006/relationships/image" Target="media/image54.png"/><Relationship Id="rId63" Type="http://schemas.openxmlformats.org/officeDocument/2006/relationships/image" Target="media/image55.png"/><Relationship Id="rId64" Type="http://schemas.openxmlformats.org/officeDocument/2006/relationships/image" Target="media/image56.jpg"/><Relationship Id="rId65" Type="http://schemas.openxmlformats.org/officeDocument/2006/relationships/image" Target="media/image57.png"/><Relationship Id="rId66" Type="http://schemas.openxmlformats.org/officeDocument/2006/relationships/image" Target="media/image58.png"/><Relationship Id="rId67" Type="http://schemas.openxmlformats.org/officeDocument/2006/relationships/image" Target="media/image59.png"/><Relationship Id="rId68" Type="http://schemas.openxmlformats.org/officeDocument/2006/relationships/image" Target="media/image60.png"/><Relationship Id="rId69" Type="http://schemas.openxmlformats.org/officeDocument/2006/relationships/image" Target="media/image61.jpg"/><Relationship Id="rId70" Type="http://schemas.openxmlformats.org/officeDocument/2006/relationships/image" Target="media/image62.png"/><Relationship Id="rId71" Type="http://schemas.openxmlformats.org/officeDocument/2006/relationships/image" Target="media/image63.png"/><Relationship Id="rId72" Type="http://schemas.openxmlformats.org/officeDocument/2006/relationships/image" Target="media/image64.png"/><Relationship Id="rId73" Type="http://schemas.openxmlformats.org/officeDocument/2006/relationships/image" Target="media/image65.png"/><Relationship Id="rId74" Type="http://schemas.openxmlformats.org/officeDocument/2006/relationships/image" Target="media/image66.jpg"/><Relationship Id="rId75" Type="http://schemas.openxmlformats.org/officeDocument/2006/relationships/image" Target="media/image67.png"/><Relationship Id="rId76" Type="http://schemas.openxmlformats.org/officeDocument/2006/relationships/image" Target="media/image68.png"/><Relationship Id="rId77" Type="http://schemas.openxmlformats.org/officeDocument/2006/relationships/image" Target="media/image69.png"/><Relationship Id="rId78" Type="http://schemas.openxmlformats.org/officeDocument/2006/relationships/image" Target="media/image70.png"/><Relationship Id="rId79" Type="http://schemas.openxmlformats.org/officeDocument/2006/relationships/image" Target="media/image71.png"/><Relationship Id="rId80" Type="http://schemas.openxmlformats.org/officeDocument/2006/relationships/image" Target="media/image72.jpg"/><Relationship Id="rId81" Type="http://schemas.openxmlformats.org/officeDocument/2006/relationships/image" Target="media/image73.png"/><Relationship Id="rId82" Type="http://schemas.openxmlformats.org/officeDocument/2006/relationships/image" Target="media/image74.png"/><Relationship Id="rId83" Type="http://schemas.openxmlformats.org/officeDocument/2006/relationships/image" Target="media/image75.png"/><Relationship Id="rId84" Type="http://schemas.openxmlformats.org/officeDocument/2006/relationships/image" Target="media/image76.png"/><Relationship Id="rId85" Type="http://schemas.openxmlformats.org/officeDocument/2006/relationships/image" Target="media/image77.png"/><Relationship Id="rId86" Type="http://schemas.openxmlformats.org/officeDocument/2006/relationships/image" Target="media/image78.png"/><Relationship Id="rId87" Type="http://schemas.openxmlformats.org/officeDocument/2006/relationships/image" Target="media/image79.png"/><Relationship Id="rId88" Type="http://schemas.openxmlformats.org/officeDocument/2006/relationships/image" Target="media/image80.png"/><Relationship Id="rId89" Type="http://schemas.openxmlformats.org/officeDocument/2006/relationships/image" Target="media/image8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