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Figura 1.1: Movimentos Contados - Ponto 01</w:t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" name="Picture 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01.jp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Tabela 1.1: Volumes Contados - Ponto 01</w:t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2640516"/>
            <wp:docPr id="2" name="Picture 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1_15min_00.pn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2640516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2640516"/>
            <wp:docPr id="3" name="Picture 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1_15min_01.pn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2640516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2640516"/>
            <wp:docPr id="4" name="Picture 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1_15min_02.pn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2640516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2640516"/>
            <wp:docPr id="5" name="Picture 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1_15min_03.pn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2640516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2640516"/>
            <wp:docPr id="6" name="Picture 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1_15min_04.pn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2640516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2640516"/>
            <wp:docPr id="7" name="Picture 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1_15min_05.pn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2640516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2640516"/>
            <wp:docPr id="8" name="Picture 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1_15min_06.pn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2640516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2640516"/>
            <wp:docPr id="9" name="Picture 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1_15min_07.pn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2640516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2640516"/>
            <wp:docPr id="10" name="Picture 1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1_15min_08.pn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2640516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2640516"/>
            <wp:docPr id="11" name="Picture 1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1_15min_09.pn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2640516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2640516"/>
            <wp:docPr id="12" name="Picture 1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1_15min_10.pn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2640516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2640516"/>
            <wp:docPr id="13" name="Picture 1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1_15min_11.pn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2640516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2640516"/>
            <wp:docPr id="14" name="Picture 1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1_15min_12.pn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2640516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2640516"/>
            <wp:docPr id="15" name="Picture 1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1_15min_13.pn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2640516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Figura 1.2: Movimentos Contados - Ponto 02</w:t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391"/>
            <wp:docPr id="16" name="Picture 1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02 A-B.jp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39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Tabela 1.2: Volumes Contados - Ponto 02</w:t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721781"/>
            <wp:docPr id="17" name="Picture 1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2_15min_00.pn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178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707859"/>
            <wp:docPr id="18" name="Picture 1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2_15min_01.png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07859"/>
                    </a:xfrm>
                    <a:prstGeom prst="rect"/>
                  </pic:spPr>
                </pic:pic>
              </a:graphicData>
            </a:graphic>
          </wp:inline>
        </w:drawing>
      </w:r>
    </w:p>
    <w:sectPr w:rsidR="00FC693F" w:rsidRPr="0006063C" w:rsidSect="00034616">
      <w:pgSz w:w="12240" w:h="15840"/>
      <w:pgMar w:top="1417" w:right="1701" w:bottom="1417" w:left="1701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image" Target="media/image1.jpg"/><Relationship Id="rId10" Type="http://schemas.openxmlformats.org/officeDocument/2006/relationships/image" Target="media/image2.png"/><Relationship Id="rId11" Type="http://schemas.openxmlformats.org/officeDocument/2006/relationships/image" Target="media/image3.png"/><Relationship Id="rId12" Type="http://schemas.openxmlformats.org/officeDocument/2006/relationships/image" Target="media/image4.png"/><Relationship Id="rId13" Type="http://schemas.openxmlformats.org/officeDocument/2006/relationships/image" Target="media/image5.png"/><Relationship Id="rId14" Type="http://schemas.openxmlformats.org/officeDocument/2006/relationships/image" Target="media/image6.png"/><Relationship Id="rId15" Type="http://schemas.openxmlformats.org/officeDocument/2006/relationships/image" Target="media/image7.png"/><Relationship Id="rId16" Type="http://schemas.openxmlformats.org/officeDocument/2006/relationships/image" Target="media/image8.png"/><Relationship Id="rId17" Type="http://schemas.openxmlformats.org/officeDocument/2006/relationships/image" Target="media/image9.png"/><Relationship Id="rId18" Type="http://schemas.openxmlformats.org/officeDocument/2006/relationships/image" Target="media/image10.png"/><Relationship Id="rId19" Type="http://schemas.openxmlformats.org/officeDocument/2006/relationships/image" Target="media/image11.png"/><Relationship Id="rId20" Type="http://schemas.openxmlformats.org/officeDocument/2006/relationships/image" Target="media/image12.png"/><Relationship Id="rId21" Type="http://schemas.openxmlformats.org/officeDocument/2006/relationships/image" Target="media/image13.png"/><Relationship Id="rId22" Type="http://schemas.openxmlformats.org/officeDocument/2006/relationships/image" Target="media/image14.png"/><Relationship Id="rId23" Type="http://schemas.openxmlformats.org/officeDocument/2006/relationships/image" Target="media/image15.png"/><Relationship Id="rId24" Type="http://schemas.openxmlformats.org/officeDocument/2006/relationships/image" Target="media/image16.jpg"/><Relationship Id="rId25" Type="http://schemas.openxmlformats.org/officeDocument/2006/relationships/image" Target="media/image17.png"/><Relationship Id="rId26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/>
  <cp:revision>1</cp:revision>
  <dcterms:created xsi:type="dcterms:W3CDTF">2013-12-23T23:15:00Z</dcterms:created>
  <dcterms:modified xsi:type="dcterms:W3CDTF">2013-12-23T23:15:00Z</dcterms:modified>
  <cp:category/>
</cp:coreProperties>
</file>