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1.1: Movimentos Contados - Ponto 01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1.1: Volumes Contados - Ponto 01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0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2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3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4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5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6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7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8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9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10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11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12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40516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13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4051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1.2: Movimentos Contados - Ponto 02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391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2 A-B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39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1.2: Volumes Contados - Ponto 02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hr_00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hr_01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jp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jpg"/><Relationship Id="rId25" Type="http://schemas.openxmlformats.org/officeDocument/2006/relationships/image" Target="media/image17.png"/><Relationship Id="rId26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